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Lista de cotejo de proceso</w:t>
      </w:r>
    </w:p>
    <w:p>
      <w:r>
        <w:rPr>
          <w:sz w:val="22"/>
        </w:rPr>
        <w:t>Proyecto: Soy único y valioso: descubro quién soy | Momento: De proceso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Ficha 'Así soy yo' completada con dibujo y/o texto.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 verificable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Logrado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Pendiente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Identifica y nombra al menos tres características personales (corporales, gustos o habilidades).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Expresa oralmente o mediante dibujo al menos una habilidad o capacidad propia.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Completa su silueta corporal con elementos en al menos dos zonas (cuerpo, gustos, habilidades, sueños).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Compara sus características con las de un compañero e identifica semejanzas y diferencias.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Participa en la construcción colectiva de al menos una norma de convivencia para respetar la diversidad.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Presenta oralmente o por medio de su silueta quién es ante el grupo, con al menos una frase o descripción.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