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Hoja 7 - Me reviso: ¿qué aprendí?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Lee o escucha cada oración.  Dibuja una estrella si lo lograste, un círculo si casi lo lograste, y una línea si aún te falta.  Comparte con tu maestra o maestro uno que quieras mejorar.</w:t>
      </w:r>
    </w:p>
    <w:p>
      <w:pPr>
        <w:jc w:val="center"/>
      </w:pPr>
      <w:r>
        <w:rPr>
          <w:b w:val="0"/>
          <w:i/>
          <w:sz w:val="24"/>
        </w:rPr>
        <w:t>Proyecto: Seguimos instrucciones y explicamos lo que hicimos | Sesión 10 / Cierre | Lenguajes</w:t>
      </w:r>
    </w:p>
    <w:p>
      <w:r>
        <w:rPr>
          <w:b w:val="0"/>
          <w:i/>
          <w:sz w:val="26"/>
        </w:rPr>
        <w:t>Que el alumno autoevalúe su desempeño durante el proyecto identificando lo que logró y lo que puede mejorar.</w:t>
      </w:r>
    </w:p>
    <w:p>
      <w:r>
        <w:rPr>
          <w:b/>
          <w:i w:val="0"/>
          <w:sz w:val="28"/>
        </w:rPr>
        <w:t>¿Qué tan bien lo hice?</w:t>
      </w:r>
    </w:p>
    <w:p>
      <w:r>
        <w:rPr>
          <w:b w:val="0"/>
          <w:i w:val="0"/>
          <w:sz w:val="28"/>
        </w:rPr>
        <w:t>Marca con estrella, círculo o línea según tu desempeño.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Lo que hice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Mi marca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  <w:t>Seguí los pasos en orden.</w:t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  <w:t>Logré el resultado que decían las instrucciones.</w:t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  <w:t>Expliqué lo que hice usando 'primero', 'después' y 'al final'.</w:t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  <w:t>Participé en el cartel del grupo.</w:t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  <w:t>Escuché con atención a mis compañeros cuando explicaron.</w:t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Marqué todos los renglones de la tabla.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Identifiqué al menos una cosa que quiero mejorar.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Compartí mi autoevaluación con mi maestra o maestro.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completa la autoevaluación marcando todos los ítems e identifica al menos un aspecto de mejora.</w:t>
      </w:r>
    </w:p>
    <w:p>
      <w:r>
        <w:rPr>
          <w:b w:val="0"/>
          <w:i/>
          <w:sz w:val="24"/>
        </w:rPr>
        <w:t>Nota: El docente lee en voz alta cada ítem de la tabla y los alumnos levantan la mano o hacen la marca correspondiente en su cuaderno con una raya, un círculo o una estrella dibujada.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